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58637" w14:textId="77777777" w:rsidR="00510C76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CFAC465" w14:textId="77777777" w:rsidR="00510C76" w:rsidRDefault="00000000">
      <w:pPr>
        <w:spacing w:after="0"/>
        <w:jc w:val="center"/>
      </w:pPr>
      <w:r>
        <w:t>Місто: Запоріжжя</w:t>
      </w:r>
    </w:p>
    <w:p w14:paraId="1B4D3D6C" w14:textId="77777777" w:rsidR="00510C76" w:rsidRDefault="00000000">
      <w:pPr>
        <w:spacing w:after="240"/>
        <w:jc w:val="center"/>
      </w:pPr>
      <w:r>
        <w:t>31 Січня - 01 Лютого 2026</w:t>
      </w:r>
    </w:p>
    <w:p w14:paraId="7D3A0CD5" w14:textId="77777777" w:rsidR="00510C76" w:rsidRDefault="00000000">
      <w:pPr>
        <w:pStyle w:val="Heading1"/>
        <w:jc w:val="center"/>
      </w:pPr>
      <w:r>
        <w:t>249 Jazz-Funk Ювенали 2 Solo Початківці Plus</w:t>
      </w:r>
    </w:p>
    <w:p w14:paraId="370B34DA" w14:textId="77777777" w:rsidR="00510C76" w:rsidRDefault="00000000">
      <w:pPr>
        <w:pStyle w:val="Heading2"/>
      </w:pPr>
      <w:r>
        <w:t>Фінал</w:t>
      </w:r>
    </w:p>
    <w:p w14:paraId="43F75135" w14:textId="77777777" w:rsidR="00510C76" w:rsidRDefault="00000000">
      <w:pPr>
        <w:spacing w:after="0"/>
      </w:pPr>
      <w:r>
        <w:t>Суддівська колегія:</w:t>
      </w:r>
    </w:p>
    <w:p w14:paraId="01F33912" w14:textId="77777777" w:rsidR="00510C76" w:rsidRDefault="00000000">
      <w:pPr>
        <w:spacing w:after="0"/>
      </w:pPr>
      <w:r>
        <w:t>A - Сидорцова Яна</w:t>
      </w:r>
    </w:p>
    <w:p w14:paraId="6AE120B5" w14:textId="77777777" w:rsidR="00510C76" w:rsidRDefault="00000000">
      <w:pPr>
        <w:spacing w:after="0"/>
      </w:pPr>
      <w:r>
        <w:t>B - KATiA (Чернігів)</w:t>
      </w:r>
    </w:p>
    <w:p w14:paraId="59B0B04C" w14:textId="77777777" w:rsidR="00510C76" w:rsidRDefault="00000000">
      <w:pPr>
        <w:spacing w:after="0"/>
      </w:pPr>
      <w:r>
        <w:t>C - Марія Chirva (Київ)</w:t>
      </w:r>
    </w:p>
    <w:p w14:paraId="6A683DC8" w14:textId="77777777" w:rsidR="00510C76" w:rsidRDefault="00000000">
      <w:pPr>
        <w:spacing w:after="0"/>
      </w:pPr>
      <w:r>
        <w:t>D - Олена Рубан</w:t>
      </w:r>
    </w:p>
    <w:p w14:paraId="3C170A42" w14:textId="77777777" w:rsidR="00510C76" w:rsidRDefault="00000000">
      <w:pPr>
        <w:spacing w:after="0"/>
      </w:pPr>
      <w:r>
        <w:t>E - Міщенко Альона</w:t>
      </w:r>
    </w:p>
    <w:p w14:paraId="5AF14F54" w14:textId="77777777" w:rsidR="00510C76" w:rsidRDefault="00000000">
      <w:pPr>
        <w:spacing w:after="0"/>
      </w:pPr>
      <w:r>
        <w:t>F - Шаповалова Тетяна</w:t>
      </w:r>
    </w:p>
    <w:p w14:paraId="767D430C" w14:textId="77777777" w:rsidR="00510C76" w:rsidRDefault="00000000">
      <w:pPr>
        <w:spacing w:after="0"/>
      </w:pPr>
      <w:r>
        <w:t>G - Дар`я Алексашина</w:t>
      </w:r>
    </w:p>
    <w:p w14:paraId="3E821507" w14:textId="77777777" w:rsidR="00510C76" w:rsidRDefault="00510C76">
      <w:pPr>
        <w:spacing w:after="120"/>
      </w:pPr>
    </w:p>
    <w:p w14:paraId="1F6D7627" w14:textId="77777777" w:rsidR="00510C76" w:rsidRDefault="00000000">
      <w:r>
        <w:t>Результати:</w:t>
      </w:r>
    </w:p>
    <w:p w14:paraId="455A6A05" w14:textId="77777777" w:rsidR="00510C76" w:rsidRDefault="00000000">
      <w:pPr>
        <w:pStyle w:val="ListNumber"/>
      </w:pPr>
      <w:r>
        <w:t>#418 Соломія. Феняк - 1 місце</w:t>
      </w:r>
    </w:p>
    <w:p w14:paraId="38A20FF8" w14:textId="77777777" w:rsidR="00510C76" w:rsidRDefault="00000000">
      <w:pPr>
        <w:pStyle w:val="ListNumber"/>
      </w:pPr>
      <w:r>
        <w:t>#255 Поліна Колеснікова - 1 місце</w:t>
      </w:r>
    </w:p>
    <w:p w14:paraId="3C4B61E1" w14:textId="77777777" w:rsidR="00510C76" w:rsidRDefault="00000000">
      <w:pPr>
        <w:pStyle w:val="ListNumber"/>
      </w:pPr>
      <w:r>
        <w:t>#249 Поліна Гогунська - 1 місце</w:t>
      </w:r>
    </w:p>
    <w:p w14:paraId="32F6C4D6" w14:textId="77777777" w:rsidR="00510C76" w:rsidRDefault="00000000">
      <w:pPr>
        <w:pStyle w:val="ListNumber"/>
      </w:pPr>
      <w:r>
        <w:t>#112 Ксенія Зубарєва - 1 місце</w:t>
      </w:r>
    </w:p>
    <w:p w14:paraId="3FEA2640" w14:textId="77777777" w:rsidR="00510C76" w:rsidRDefault="00000000">
      <w:pPr>
        <w:pStyle w:val="ListNumber"/>
      </w:pPr>
      <w:r>
        <w:t>#415 Марія Стельмах - 1 місце</w:t>
      </w:r>
    </w:p>
    <w:p w14:paraId="14CA3D4B" w14:textId="77777777" w:rsidR="00510C76" w:rsidRDefault="00000000">
      <w:pPr>
        <w:pStyle w:val="ListNumber"/>
      </w:pPr>
      <w:r>
        <w:t>#127 Анна Маловічко - 1 місце</w:t>
      </w:r>
    </w:p>
    <w:p w14:paraId="2D9E2A22" w14:textId="77777777" w:rsidR="00510C76" w:rsidRDefault="00000000">
      <w:pPr>
        <w:pStyle w:val="ListNumber"/>
      </w:pPr>
      <w:r>
        <w:t>#33 Ксенія Громовік - 1 місце</w:t>
      </w:r>
    </w:p>
    <w:p w14:paraId="27C3238F" w14:textId="77777777" w:rsidR="00510C76" w:rsidRDefault="00000000">
      <w:pPr>
        <w:pStyle w:val="ListNumber"/>
      </w:pPr>
      <w:r>
        <w:t>#273 Слава Трішмак - 1 місце</w:t>
      </w:r>
    </w:p>
    <w:p w14:paraId="0437EA30" w14:textId="77777777" w:rsidR="00510C76" w:rsidRDefault="00000000">
      <w:pPr>
        <w:pStyle w:val="ListNumber"/>
      </w:pPr>
      <w:r>
        <w:t>#125 Анна Лагода - 1 місце</w:t>
      </w:r>
    </w:p>
    <w:p w14:paraId="701FE09E" w14:textId="77777777" w:rsidR="00510C76" w:rsidRDefault="00000000">
      <w:pPr>
        <w:pStyle w:val="ListNumber"/>
      </w:pPr>
      <w:r>
        <w:t>#91 Евеліна Вільченко - 1 місце</w:t>
      </w:r>
    </w:p>
    <w:p w14:paraId="11F8FB8C" w14:textId="77777777" w:rsidR="00510C76" w:rsidRDefault="00000000">
      <w:pPr>
        <w:pStyle w:val="ListNumber"/>
      </w:pPr>
      <w:r>
        <w:t>#37 Маргарита Левченко - 1 місце</w:t>
      </w:r>
    </w:p>
    <w:p w14:paraId="17D6DDF0" w14:textId="77777777" w:rsidR="00510C76" w:rsidRDefault="00000000">
      <w:pPr>
        <w:pStyle w:val="ListNumber"/>
      </w:pPr>
      <w:r>
        <w:t>#405 Мирослава Каверіна - 1 місце</w:t>
      </w:r>
    </w:p>
    <w:p w14:paraId="290CFCE2" w14:textId="77777777" w:rsidR="00510C76" w:rsidRDefault="00000000">
      <w:pPr>
        <w:pStyle w:val="ListNumber"/>
      </w:pPr>
      <w:r>
        <w:t>#163 Валерія Цвигун - 1 місце</w:t>
      </w:r>
    </w:p>
    <w:p w14:paraId="724E2285" w14:textId="77777777" w:rsidR="00510C76" w:rsidRDefault="00000000">
      <w:pPr>
        <w:pStyle w:val="ListNumber"/>
      </w:pPr>
      <w:r>
        <w:t>#421 Вікторія. Щербань - 2 місце</w:t>
      </w:r>
    </w:p>
    <w:p w14:paraId="3A8F3FE7" w14:textId="77777777" w:rsidR="00510C76" w:rsidRDefault="00000000">
      <w:pPr>
        <w:pStyle w:val="ListNumber"/>
      </w:pPr>
      <w:r>
        <w:t>#399 Юлія Галушка - 2 місце</w:t>
      </w:r>
    </w:p>
    <w:p w14:paraId="249356DD" w14:textId="77777777" w:rsidR="00510C76" w:rsidRDefault="00000000">
      <w:pPr>
        <w:pStyle w:val="ListNumber"/>
      </w:pPr>
      <w:r>
        <w:t>#347 Марія Шабала - 2 місце</w:t>
      </w:r>
    </w:p>
    <w:p w14:paraId="43781CE0" w14:textId="77777777" w:rsidR="00510C76" w:rsidRDefault="00000000">
      <w:pPr>
        <w:pStyle w:val="ListNumber"/>
      </w:pPr>
      <w:r>
        <w:t>#126 Діана Лиска - 2 місце</w:t>
      </w:r>
    </w:p>
    <w:p w14:paraId="71F886E0" w14:textId="77777777" w:rsidR="00510C76" w:rsidRDefault="00000000">
      <w:pPr>
        <w:pStyle w:val="ListNumber"/>
      </w:pPr>
      <w:r>
        <w:t>#211 Софія Темна - 2 місце</w:t>
      </w:r>
    </w:p>
    <w:p w14:paraId="665B46D8" w14:textId="77777777" w:rsidR="00510C76" w:rsidRDefault="00000000">
      <w:pPr>
        <w:pStyle w:val="ListNumber"/>
      </w:pPr>
      <w:r>
        <w:t>#96 Олександра Воротниченко - 2 місце</w:t>
      </w:r>
    </w:p>
    <w:p w14:paraId="56B9B5E4" w14:textId="77777777" w:rsidR="00510C76" w:rsidRDefault="00000000">
      <w:pPr>
        <w:pStyle w:val="ListNumber"/>
      </w:pPr>
      <w:r>
        <w:t>#25 Варвара Алдошина - 2 місце</w:t>
      </w:r>
    </w:p>
    <w:p w14:paraId="2D83DB79" w14:textId="77777777" w:rsidR="00510C76" w:rsidRDefault="00000000">
      <w:pPr>
        <w:pStyle w:val="ListNumber"/>
      </w:pPr>
      <w:r>
        <w:lastRenderedPageBreak/>
        <w:t>#397 Марія Будерчик - 2 місце</w:t>
      </w:r>
    </w:p>
    <w:p w14:paraId="36877D29" w14:textId="77777777" w:rsidR="00510C76" w:rsidRDefault="00000000">
      <w:pPr>
        <w:pStyle w:val="ListNumber"/>
      </w:pPr>
      <w:r>
        <w:t>#226 Кіра Сокирко - 2 місце</w:t>
      </w:r>
    </w:p>
    <w:p w14:paraId="06D95D53" w14:textId="77777777" w:rsidR="00510C76" w:rsidRDefault="00000000">
      <w:pPr>
        <w:pStyle w:val="ListNumber"/>
      </w:pPr>
      <w:r>
        <w:t>#111 Марія Захарчук - 2 місце</w:t>
      </w:r>
    </w:p>
    <w:p w14:paraId="5BDDDAF2" w14:textId="77777777" w:rsidR="00510C76" w:rsidRDefault="00000000">
      <w:pPr>
        <w:pStyle w:val="ListNumber"/>
      </w:pPr>
      <w:r>
        <w:t>#407 Олександра Кокарь - 2 місце</w:t>
      </w:r>
    </w:p>
    <w:p w14:paraId="69254CAE" w14:textId="77777777" w:rsidR="00510C76" w:rsidRDefault="00000000">
      <w:pPr>
        <w:pStyle w:val="ListNumber"/>
      </w:pPr>
      <w:r>
        <w:t>#87 Валерія Білогурова - 2 місце</w:t>
      </w:r>
    </w:p>
    <w:p w14:paraId="56FB9616" w14:textId="77777777" w:rsidR="00510C76" w:rsidRDefault="00000000">
      <w:pPr>
        <w:pStyle w:val="ListNumber"/>
      </w:pPr>
      <w:r>
        <w:t>#156 Крістіна Ступіна - 3 місце</w:t>
      </w:r>
    </w:p>
    <w:p w14:paraId="0CB9B2E5" w14:textId="77777777" w:rsidR="00510C76" w:rsidRDefault="00000000">
      <w:pPr>
        <w:pStyle w:val="ListNumber"/>
      </w:pPr>
      <w:r>
        <w:t>#416 Олександра. Третяк - 3 місце</w:t>
      </w:r>
    </w:p>
    <w:p w14:paraId="4B10BA0E" w14:textId="77777777" w:rsidR="00510C76" w:rsidRDefault="00000000">
      <w:pPr>
        <w:pStyle w:val="ListNumber"/>
      </w:pPr>
      <w:r>
        <w:t>#286 Уляна Сотник - 3 місце</w:t>
      </w:r>
    </w:p>
    <w:p w14:paraId="5BBE9422" w14:textId="77777777" w:rsidR="00510C76" w:rsidRDefault="00000000">
      <w:pPr>
        <w:pStyle w:val="ListNumber"/>
      </w:pPr>
      <w:r>
        <w:t>#123 Софія Костяна - 3 місце</w:t>
      </w:r>
    </w:p>
    <w:p w14:paraId="3945CF84" w14:textId="77777777" w:rsidR="00510C76" w:rsidRDefault="00000000">
      <w:pPr>
        <w:pStyle w:val="ListNumber"/>
      </w:pPr>
      <w:r>
        <w:t>#36 Кіра Забіла - 3 місце</w:t>
      </w:r>
    </w:p>
    <w:p w14:paraId="4636DBC3" w14:textId="77777777" w:rsidR="00510C76" w:rsidRDefault="00000000">
      <w:pPr>
        <w:pStyle w:val="ListNumber"/>
      </w:pPr>
      <w:r>
        <w:t>#419 Любава Чернушенко - 3 місце</w:t>
      </w:r>
    </w:p>
    <w:p w14:paraId="41999564" w14:textId="77777777" w:rsidR="00510C76" w:rsidRDefault="00000000">
      <w:pPr>
        <w:pStyle w:val="ListNumber"/>
      </w:pPr>
      <w:r>
        <w:t>#192 Аліна Балабуха - 3 місце</w:t>
      </w:r>
    </w:p>
    <w:p w14:paraId="3C04F718" w14:textId="77777777" w:rsidR="00510C76" w:rsidRDefault="00000000">
      <w:pPr>
        <w:pStyle w:val="ListNumber"/>
      </w:pPr>
      <w:r>
        <w:t>#119 Вероніка Лісогурська - 3 місце</w:t>
      </w:r>
    </w:p>
    <w:p w14:paraId="25881E6D" w14:textId="77777777" w:rsidR="00510C76" w:rsidRDefault="00000000">
      <w:pPr>
        <w:pStyle w:val="ListNumber"/>
      </w:pPr>
      <w:r>
        <w:t>#40 Аліса Пономаренко - 3 місце</w:t>
      </w:r>
    </w:p>
    <w:p w14:paraId="7203F2BE" w14:textId="77777777" w:rsidR="00510C76" w:rsidRDefault="00000000">
      <w:pPr>
        <w:pStyle w:val="ListNumber"/>
      </w:pPr>
      <w:r>
        <w:t>#228 Діана Шельбухова - 3 місце</w:t>
      </w:r>
    </w:p>
    <w:p w14:paraId="1C84573D" w14:textId="77777777" w:rsidR="00510C76" w:rsidRDefault="00000000">
      <w:pPr>
        <w:pStyle w:val="ListNumber"/>
      </w:pPr>
      <w:r>
        <w:t>#210 Уляна Стешкіна - 3 місце</w:t>
      </w:r>
    </w:p>
    <w:p w14:paraId="1C138E83" w14:textId="77777777" w:rsidR="00510C76" w:rsidRDefault="00000000">
      <w:pPr>
        <w:pStyle w:val="ListNumber"/>
      </w:pPr>
      <w:r>
        <w:t>#411 Анна. Поляк - 3 місце</w:t>
      </w:r>
    </w:p>
    <w:p w14:paraId="354EF8C7" w14:textId="77777777" w:rsidR="00510C76" w:rsidRDefault="00510C76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510C76" w14:paraId="256A7AFF" w14:textId="77777777" w:rsidTr="00510C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1AAC52F" w14:textId="77777777" w:rsidR="00510C76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7F5B5C36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6EED7009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25F0032E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03B6C392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157972F0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6F3B0BD2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47415EB1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31DA7941" w14:textId="77777777" w:rsidR="00510C7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510C76" w14:paraId="7D46A613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0FD4DF3" w14:textId="77777777" w:rsidR="00510C76" w:rsidRDefault="00000000">
            <w:pPr>
              <w:jc w:val="center"/>
            </w:pPr>
            <w:r>
              <w:t>418</w:t>
            </w:r>
          </w:p>
        </w:tc>
        <w:tc>
          <w:tcPr>
            <w:tcW w:w="1040" w:type="dxa"/>
          </w:tcPr>
          <w:p w14:paraId="10A4176E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2239AA0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EFABEE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7A38358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6F2B0CE" w14:textId="4194153D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75AB4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83961FE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C712FE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10C76" w14:paraId="11720743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A5E10DB" w14:textId="77777777" w:rsidR="00510C76" w:rsidRDefault="00000000">
            <w:pPr>
              <w:jc w:val="center"/>
            </w:pPr>
            <w:r>
              <w:t>255</w:t>
            </w:r>
          </w:p>
        </w:tc>
        <w:tc>
          <w:tcPr>
            <w:tcW w:w="1040" w:type="dxa"/>
          </w:tcPr>
          <w:p w14:paraId="25B94F0B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11A1649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0D5DEAF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7CCDC8E" w14:textId="7B7D63CD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360C8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98B61D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33499C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3FBE44C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10C76" w14:paraId="163F01E9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E8D4C09" w14:textId="77777777" w:rsidR="00510C76" w:rsidRDefault="00000000">
            <w:pPr>
              <w:jc w:val="center"/>
            </w:pPr>
            <w:r>
              <w:t>249</w:t>
            </w:r>
          </w:p>
        </w:tc>
        <w:tc>
          <w:tcPr>
            <w:tcW w:w="1040" w:type="dxa"/>
          </w:tcPr>
          <w:p w14:paraId="6DAAE609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47CF45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DE76866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19D053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DD179E" w14:textId="31E83026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FDFFB0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EAE850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832219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10C76" w14:paraId="53AACB30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A3904A4" w14:textId="77777777" w:rsidR="00510C76" w:rsidRDefault="00000000">
            <w:pPr>
              <w:jc w:val="center"/>
            </w:pPr>
            <w:r>
              <w:t>112</w:t>
            </w:r>
          </w:p>
        </w:tc>
        <w:tc>
          <w:tcPr>
            <w:tcW w:w="1040" w:type="dxa"/>
          </w:tcPr>
          <w:p w14:paraId="4873B58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A072355" w14:textId="0D49CEB5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EE324F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B0DA3DF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55465D3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1D311E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9622130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49FDB3F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10C76" w14:paraId="61E8B2EF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A41DF55" w14:textId="77777777" w:rsidR="00510C76" w:rsidRDefault="00000000">
            <w:pPr>
              <w:jc w:val="center"/>
            </w:pPr>
            <w:r>
              <w:t>415</w:t>
            </w:r>
          </w:p>
        </w:tc>
        <w:tc>
          <w:tcPr>
            <w:tcW w:w="1040" w:type="dxa"/>
          </w:tcPr>
          <w:p w14:paraId="2C219320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F1604E6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C6AFF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3596A5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851CD72" w14:textId="17D24DB3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5436495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5767D9F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DBE204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10C76" w14:paraId="24F21F8A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72559AF" w14:textId="77777777" w:rsidR="00510C76" w:rsidRDefault="00000000">
            <w:pPr>
              <w:jc w:val="center"/>
            </w:pPr>
            <w:r>
              <w:t>127</w:t>
            </w:r>
          </w:p>
        </w:tc>
        <w:tc>
          <w:tcPr>
            <w:tcW w:w="1040" w:type="dxa"/>
          </w:tcPr>
          <w:p w14:paraId="2EEE66C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AE93F07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123B08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137313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D67B11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E02B733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93AD73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15E97CC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10C76" w14:paraId="12806955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7B0ADF9" w14:textId="77777777" w:rsidR="00510C76" w:rsidRDefault="00000000">
            <w:pPr>
              <w:jc w:val="center"/>
            </w:pPr>
            <w:r>
              <w:t>33</w:t>
            </w:r>
          </w:p>
        </w:tc>
        <w:tc>
          <w:tcPr>
            <w:tcW w:w="1040" w:type="dxa"/>
          </w:tcPr>
          <w:p w14:paraId="500F21AE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F8BE7F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54E4A0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77A554C" w14:textId="7E4460FC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B26EFE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FCEE3C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F047E2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A67FDC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10C76" w14:paraId="0FBF5D2E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3559CC5" w14:textId="77777777" w:rsidR="00510C76" w:rsidRDefault="00000000">
            <w:pPr>
              <w:jc w:val="center"/>
            </w:pPr>
            <w:r>
              <w:t>273</w:t>
            </w:r>
          </w:p>
        </w:tc>
        <w:tc>
          <w:tcPr>
            <w:tcW w:w="1040" w:type="dxa"/>
          </w:tcPr>
          <w:p w14:paraId="666C28E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E6AF37F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80C427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95E248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BABEDF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D5DD6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9C624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A7258A3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10C76" w14:paraId="7FBC0285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B6659D8" w14:textId="77777777" w:rsidR="00510C76" w:rsidRDefault="00000000">
            <w:pPr>
              <w:jc w:val="center"/>
            </w:pPr>
            <w:r>
              <w:t>125</w:t>
            </w:r>
          </w:p>
        </w:tc>
        <w:tc>
          <w:tcPr>
            <w:tcW w:w="1040" w:type="dxa"/>
          </w:tcPr>
          <w:p w14:paraId="60918CC8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AD2C24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273EDA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47184B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1FD919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C7F6C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D53C3E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18E6B6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10C76" w14:paraId="1A9BA50F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AB9A4EB" w14:textId="77777777" w:rsidR="00510C76" w:rsidRDefault="00000000">
            <w:pPr>
              <w:jc w:val="center"/>
            </w:pPr>
            <w:r>
              <w:t>91</w:t>
            </w:r>
          </w:p>
        </w:tc>
        <w:tc>
          <w:tcPr>
            <w:tcW w:w="1040" w:type="dxa"/>
          </w:tcPr>
          <w:p w14:paraId="6EF8CE45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A0E136B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90BCE81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4FE148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265C3C7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14692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B120DE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AC1483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10C76" w14:paraId="4A5619C6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017DE27" w14:textId="77777777" w:rsidR="00510C76" w:rsidRDefault="00000000">
            <w:pPr>
              <w:jc w:val="center"/>
            </w:pPr>
            <w:r>
              <w:t>37</w:t>
            </w:r>
          </w:p>
        </w:tc>
        <w:tc>
          <w:tcPr>
            <w:tcW w:w="1040" w:type="dxa"/>
          </w:tcPr>
          <w:p w14:paraId="0EB276B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F81A15F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B18B79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48F6D9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32C37E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682786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514FF8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875CD6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10C76" w14:paraId="20AAB515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4279898" w14:textId="77777777" w:rsidR="00510C76" w:rsidRDefault="00000000">
            <w:pPr>
              <w:jc w:val="center"/>
            </w:pPr>
            <w:r>
              <w:t>405</w:t>
            </w:r>
          </w:p>
        </w:tc>
        <w:tc>
          <w:tcPr>
            <w:tcW w:w="1040" w:type="dxa"/>
          </w:tcPr>
          <w:p w14:paraId="5E15ECF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A3183B9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897139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6D686D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FF5519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470710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8AC13CC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C804A2F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10C76" w14:paraId="4EDA2685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FF1AF75" w14:textId="77777777" w:rsidR="00510C76" w:rsidRDefault="00000000">
            <w:pPr>
              <w:jc w:val="center"/>
            </w:pPr>
            <w:r>
              <w:t>163</w:t>
            </w:r>
          </w:p>
        </w:tc>
        <w:tc>
          <w:tcPr>
            <w:tcW w:w="1040" w:type="dxa"/>
          </w:tcPr>
          <w:p w14:paraId="05E50AA0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ED55DE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A809FE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383BFE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065F05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1C1F0E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843A9B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6D25A2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10C76" w14:paraId="619DC99A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204A2AC" w14:textId="77777777" w:rsidR="00510C76" w:rsidRDefault="00000000">
            <w:pPr>
              <w:jc w:val="center"/>
            </w:pPr>
            <w:r>
              <w:t>421</w:t>
            </w:r>
          </w:p>
        </w:tc>
        <w:tc>
          <w:tcPr>
            <w:tcW w:w="1040" w:type="dxa"/>
          </w:tcPr>
          <w:p w14:paraId="26E1589C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E110E0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53BC3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A697BFA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C5FD6A" w14:textId="42C14DBB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5978BF2" w14:textId="4238E439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1E0A4D9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220DBD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10C76" w14:paraId="0E0A2FC3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D4C0045" w14:textId="77777777" w:rsidR="00510C76" w:rsidRDefault="00000000">
            <w:pPr>
              <w:jc w:val="center"/>
            </w:pPr>
            <w:r>
              <w:t>399</w:t>
            </w:r>
          </w:p>
        </w:tc>
        <w:tc>
          <w:tcPr>
            <w:tcW w:w="1040" w:type="dxa"/>
          </w:tcPr>
          <w:p w14:paraId="67B34369" w14:textId="3AFD362D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2E0628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7AF25C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548A600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F1500B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C9B84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CAFA4C1" w14:textId="1C20BC96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5070F5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10C76" w14:paraId="58E9A607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7D70DA1" w14:textId="77777777" w:rsidR="00510C76" w:rsidRDefault="00000000">
            <w:pPr>
              <w:jc w:val="center"/>
            </w:pPr>
            <w:r>
              <w:t>347</w:t>
            </w:r>
          </w:p>
        </w:tc>
        <w:tc>
          <w:tcPr>
            <w:tcW w:w="1040" w:type="dxa"/>
          </w:tcPr>
          <w:p w14:paraId="50329F65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119D197" w14:textId="65CE7CD7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68A56EA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435064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13FBA20" w14:textId="38B03C85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4D424A8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98F225C" w14:textId="33FAEF5D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32621C1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10C76" w14:paraId="26927C54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6934E3C" w14:textId="77777777" w:rsidR="00510C76" w:rsidRDefault="00000000">
            <w:pPr>
              <w:jc w:val="center"/>
            </w:pPr>
            <w:r>
              <w:t>126</w:t>
            </w:r>
          </w:p>
        </w:tc>
        <w:tc>
          <w:tcPr>
            <w:tcW w:w="1040" w:type="dxa"/>
          </w:tcPr>
          <w:p w14:paraId="2C2D18A8" w14:textId="124E213B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917BC19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E97E77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497BF0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C87967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A3BB1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4DC211" w14:textId="4E9395CD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1AD60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10C76" w14:paraId="65A8C0BB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CB8608E" w14:textId="77777777" w:rsidR="00510C76" w:rsidRDefault="00000000">
            <w:pPr>
              <w:jc w:val="center"/>
            </w:pPr>
            <w:r>
              <w:t>211</w:t>
            </w:r>
          </w:p>
        </w:tc>
        <w:tc>
          <w:tcPr>
            <w:tcW w:w="1040" w:type="dxa"/>
          </w:tcPr>
          <w:p w14:paraId="285D10B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556E9E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2578627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2C25418" w14:textId="54ABFF5B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420F2F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F15A3D4" w14:textId="1856B9CF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C3ADB6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8FFBAA9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10C76" w14:paraId="3C02A292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5F6AFE3" w14:textId="77777777" w:rsidR="00510C76" w:rsidRDefault="00000000">
            <w:pPr>
              <w:jc w:val="center"/>
            </w:pPr>
            <w:r>
              <w:t>96</w:t>
            </w:r>
          </w:p>
        </w:tc>
        <w:tc>
          <w:tcPr>
            <w:tcW w:w="1040" w:type="dxa"/>
          </w:tcPr>
          <w:p w14:paraId="33C644C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84A1BD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E1A6610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CA49AE" w14:textId="228EA5CE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C79783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04E3C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5A39D1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0CF4E7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10C76" w14:paraId="24944822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C23855E" w14:textId="77777777" w:rsidR="00510C76" w:rsidRDefault="00000000">
            <w:pPr>
              <w:jc w:val="center"/>
            </w:pPr>
            <w:r>
              <w:t>25</w:t>
            </w:r>
          </w:p>
        </w:tc>
        <w:tc>
          <w:tcPr>
            <w:tcW w:w="1040" w:type="dxa"/>
          </w:tcPr>
          <w:p w14:paraId="09C0482F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9DEF2B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5ED120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D93C01" w14:textId="7FF8F3C1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DFEBAC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361023F" w14:textId="458CD859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B9FFFC7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4246DC8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10C76" w14:paraId="4BF580D4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79FF5D9" w14:textId="77777777" w:rsidR="00510C76" w:rsidRDefault="00000000">
            <w:pPr>
              <w:jc w:val="center"/>
            </w:pPr>
            <w:r>
              <w:t>397</w:t>
            </w:r>
          </w:p>
        </w:tc>
        <w:tc>
          <w:tcPr>
            <w:tcW w:w="1040" w:type="dxa"/>
          </w:tcPr>
          <w:p w14:paraId="7EA77A3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A07AD5F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3931438" w14:textId="15099A11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7B61D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4644E9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728C602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241270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81F089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10C76" w14:paraId="44F02C8D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45C1351" w14:textId="77777777" w:rsidR="00510C76" w:rsidRDefault="00000000">
            <w:pPr>
              <w:jc w:val="center"/>
            </w:pPr>
            <w:r>
              <w:t>226</w:t>
            </w:r>
          </w:p>
        </w:tc>
        <w:tc>
          <w:tcPr>
            <w:tcW w:w="1040" w:type="dxa"/>
          </w:tcPr>
          <w:p w14:paraId="7B5DDD25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AF9C2A9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AADAEBA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414ED8A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E9840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67BB40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2B71B95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5A9FA3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10C76" w14:paraId="7C7166DE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CE9F5A3" w14:textId="77777777" w:rsidR="00510C76" w:rsidRDefault="00000000">
            <w:pPr>
              <w:jc w:val="center"/>
            </w:pPr>
            <w:r>
              <w:t>111</w:t>
            </w:r>
          </w:p>
        </w:tc>
        <w:tc>
          <w:tcPr>
            <w:tcW w:w="1040" w:type="dxa"/>
          </w:tcPr>
          <w:p w14:paraId="468154F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AA47C8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499B0F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9CE76BF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0AE7799" w14:textId="42F59BAF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02EE5F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386C0D" w14:textId="4FFED2D6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960CAF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10C76" w14:paraId="0BFDF89E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58455ED" w14:textId="77777777" w:rsidR="00510C76" w:rsidRDefault="00000000">
            <w:pPr>
              <w:jc w:val="center"/>
            </w:pPr>
            <w:r>
              <w:lastRenderedPageBreak/>
              <w:t>407</w:t>
            </w:r>
          </w:p>
        </w:tc>
        <w:tc>
          <w:tcPr>
            <w:tcW w:w="1040" w:type="dxa"/>
          </w:tcPr>
          <w:p w14:paraId="60E12190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7D1818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B64022B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6B426C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84177F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A505D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FDEF123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6D59D3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10C76" w14:paraId="2D42B8F0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9377581" w14:textId="77777777" w:rsidR="00510C76" w:rsidRDefault="00000000">
            <w:pPr>
              <w:jc w:val="center"/>
            </w:pPr>
            <w:r>
              <w:t>87</w:t>
            </w:r>
          </w:p>
        </w:tc>
        <w:tc>
          <w:tcPr>
            <w:tcW w:w="1040" w:type="dxa"/>
          </w:tcPr>
          <w:p w14:paraId="4FA3A0DE" w14:textId="05BBB666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35F37A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6E77ED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9FA41F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0C19998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E2E0F3E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80BB21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BCCE49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10C76" w14:paraId="199394E9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3BD90BF" w14:textId="77777777" w:rsidR="00510C76" w:rsidRDefault="00000000">
            <w:pPr>
              <w:jc w:val="center"/>
            </w:pPr>
            <w:r>
              <w:t>156</w:t>
            </w:r>
          </w:p>
        </w:tc>
        <w:tc>
          <w:tcPr>
            <w:tcW w:w="1040" w:type="dxa"/>
          </w:tcPr>
          <w:p w14:paraId="4A66ED1E" w14:textId="7C149DD5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A369F1" w14:textId="6C468BAF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D243EC8" w14:textId="16027191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2895EA4" w14:textId="76D5FD9F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B008734" w14:textId="429EB05F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4FB6A0" w14:textId="5C7AAAAA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31DDEB6" w14:textId="3F618082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BF5A3A3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10C76" w14:paraId="705F76C0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DC46950" w14:textId="77777777" w:rsidR="00510C76" w:rsidRDefault="00000000">
            <w:pPr>
              <w:jc w:val="center"/>
            </w:pPr>
            <w:r>
              <w:t>416</w:t>
            </w:r>
          </w:p>
        </w:tc>
        <w:tc>
          <w:tcPr>
            <w:tcW w:w="1040" w:type="dxa"/>
          </w:tcPr>
          <w:p w14:paraId="03090486" w14:textId="2BE56CBA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BFF2FB9" w14:textId="6EE57E34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7D671AC" w14:textId="08A5C6AD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8D3BD6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E16C302" w14:textId="7E2CA4DE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A43F758" w14:textId="1AC4DD00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C74E014" w14:textId="38BC9165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AC55BC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10C76" w14:paraId="6B940508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95B9532" w14:textId="77777777" w:rsidR="00510C76" w:rsidRDefault="00000000">
            <w:pPr>
              <w:jc w:val="center"/>
            </w:pPr>
            <w:r>
              <w:t>286</w:t>
            </w:r>
          </w:p>
        </w:tc>
        <w:tc>
          <w:tcPr>
            <w:tcW w:w="1040" w:type="dxa"/>
          </w:tcPr>
          <w:p w14:paraId="697752F0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B5AEBC" w14:textId="11AC531D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1FD2B34" w14:textId="005B3797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86F399C" w14:textId="5EF3724A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E022010" w14:textId="0CAC4525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294F289" w14:textId="5ABD0F5B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7293ABF" w14:textId="424926C7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3BFAE7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10C76" w14:paraId="209D0B95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891F7E6" w14:textId="77777777" w:rsidR="00510C76" w:rsidRDefault="00000000">
            <w:pPr>
              <w:jc w:val="center"/>
            </w:pPr>
            <w:r>
              <w:t>123</w:t>
            </w:r>
          </w:p>
        </w:tc>
        <w:tc>
          <w:tcPr>
            <w:tcW w:w="1040" w:type="dxa"/>
          </w:tcPr>
          <w:p w14:paraId="02DFECEE" w14:textId="66BCD096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9106AE" w14:textId="770DCD57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BA1F19" w14:textId="6A8E3A54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847E369" w14:textId="2D97AAA6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8EC3178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32D264" w14:textId="2C1627D2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0BDFB4D" w14:textId="350A625D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5EA2EC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10C76" w14:paraId="18FA38A4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3D2106C" w14:textId="77777777" w:rsidR="00510C76" w:rsidRDefault="00000000">
            <w:pPr>
              <w:jc w:val="center"/>
            </w:pPr>
            <w:r>
              <w:t>36</w:t>
            </w:r>
          </w:p>
        </w:tc>
        <w:tc>
          <w:tcPr>
            <w:tcW w:w="1040" w:type="dxa"/>
          </w:tcPr>
          <w:p w14:paraId="6CCCC909" w14:textId="1F08B25A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495B41" w14:textId="7210AC52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43E7F31" w14:textId="646888BF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A24595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854233F" w14:textId="56E9D454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ED8F19D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3BA0A0C" w14:textId="45D43011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3204B6B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10C76" w14:paraId="4E83FF91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25BAD37" w14:textId="77777777" w:rsidR="00510C76" w:rsidRDefault="00000000">
            <w:pPr>
              <w:jc w:val="center"/>
            </w:pPr>
            <w:r>
              <w:t>419</w:t>
            </w:r>
          </w:p>
        </w:tc>
        <w:tc>
          <w:tcPr>
            <w:tcW w:w="1040" w:type="dxa"/>
          </w:tcPr>
          <w:p w14:paraId="2210F55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F9FF233" w14:textId="1CD65164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61B7D33" w14:textId="5DA5B83D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79ECBF1" w14:textId="60401250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202C228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EDF37B2" w14:textId="740987A0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68863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8F23265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10C76" w14:paraId="79DD656C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8F04454" w14:textId="77777777" w:rsidR="00510C76" w:rsidRDefault="00000000">
            <w:pPr>
              <w:jc w:val="center"/>
            </w:pPr>
            <w:r>
              <w:t>192</w:t>
            </w:r>
          </w:p>
        </w:tc>
        <w:tc>
          <w:tcPr>
            <w:tcW w:w="1040" w:type="dxa"/>
          </w:tcPr>
          <w:p w14:paraId="747A1E8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BF152D2" w14:textId="509C66EA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40303DA" w14:textId="780BE4BB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B79990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8AFB36" w14:textId="029F96F8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6D40E8D" w14:textId="3073D155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03EF916" w14:textId="2B21E3DB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AE68DDE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10C76" w14:paraId="3F9D746E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D88D01A" w14:textId="77777777" w:rsidR="00510C76" w:rsidRDefault="00000000">
            <w:pPr>
              <w:jc w:val="center"/>
            </w:pPr>
            <w:r>
              <w:t>119</w:t>
            </w:r>
          </w:p>
        </w:tc>
        <w:tc>
          <w:tcPr>
            <w:tcW w:w="1040" w:type="dxa"/>
          </w:tcPr>
          <w:p w14:paraId="44A456A1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F9C288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4CB3B79" w14:textId="3ADCFC8D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3B583FA" w14:textId="62570C92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594BA5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5BCFE4F" w14:textId="0EB8EF1A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E74F5B6" w14:textId="00F9D839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8033F3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10C76" w14:paraId="075A89C2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6886A11" w14:textId="77777777" w:rsidR="00510C76" w:rsidRDefault="00000000">
            <w:pPr>
              <w:jc w:val="center"/>
            </w:pPr>
            <w:r>
              <w:t>40</w:t>
            </w:r>
          </w:p>
        </w:tc>
        <w:tc>
          <w:tcPr>
            <w:tcW w:w="1040" w:type="dxa"/>
          </w:tcPr>
          <w:p w14:paraId="0A59DA4E" w14:textId="4E3D5C1D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418AACB" w14:textId="5F0781B7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15CFA06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6F08E92" w14:textId="5B567A68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59A616F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E98DCD4" w14:textId="41F641EB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95C945E" w14:textId="78FE221E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FB4D4F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10C76" w14:paraId="39EB686F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763875B" w14:textId="77777777" w:rsidR="00510C76" w:rsidRDefault="00000000">
            <w:pPr>
              <w:jc w:val="center"/>
            </w:pPr>
            <w:r>
              <w:t>228</w:t>
            </w:r>
          </w:p>
        </w:tc>
        <w:tc>
          <w:tcPr>
            <w:tcW w:w="1040" w:type="dxa"/>
          </w:tcPr>
          <w:p w14:paraId="004C8A86" w14:textId="32DD7C85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36AEFB4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87A88A3" w14:textId="47E504D4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FD8988E" w14:textId="1ECE93E3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3616C9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B8FA337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0753DF5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D6DD0F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10C76" w14:paraId="5CDD5BB1" w14:textId="77777777" w:rsidTr="00510C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71237F4" w14:textId="77777777" w:rsidR="00510C76" w:rsidRDefault="00000000">
            <w:pPr>
              <w:jc w:val="center"/>
            </w:pPr>
            <w:r>
              <w:t>210</w:t>
            </w:r>
          </w:p>
        </w:tc>
        <w:tc>
          <w:tcPr>
            <w:tcW w:w="1040" w:type="dxa"/>
          </w:tcPr>
          <w:p w14:paraId="30F94603" w14:textId="49AA199F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5FFA7AC" w14:textId="79167769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BD04F5F" w14:textId="2886B360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181B9D8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8C34E24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99772C" w14:textId="4E2F688D" w:rsidR="00510C76" w:rsidRDefault="0056246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57DA062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F7EC1CB" w14:textId="77777777" w:rsidR="00510C7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10C76" w14:paraId="47ED6FFF" w14:textId="77777777" w:rsidTr="00510C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3137210" w14:textId="77777777" w:rsidR="00510C76" w:rsidRDefault="00000000">
            <w:pPr>
              <w:jc w:val="center"/>
            </w:pPr>
            <w:r>
              <w:t>411</w:t>
            </w:r>
          </w:p>
        </w:tc>
        <w:tc>
          <w:tcPr>
            <w:tcW w:w="1040" w:type="dxa"/>
          </w:tcPr>
          <w:p w14:paraId="0C0BA4B6" w14:textId="7D3F87C2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5BA85E0" w14:textId="2B37D588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FAEBF36" w14:textId="773E4BD7" w:rsidR="00510C76" w:rsidRDefault="00562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DEA567A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2047AB0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0E368DD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F3A9F3B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6FB7613" w14:textId="77777777" w:rsidR="00510C7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7AEE7335" w14:textId="77777777" w:rsidR="00510C76" w:rsidRDefault="00510C76"/>
    <w:sectPr w:rsidR="00510C76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9843651">
    <w:abstractNumId w:val="8"/>
  </w:num>
  <w:num w:numId="2" w16cid:durableId="1972050369">
    <w:abstractNumId w:val="6"/>
  </w:num>
  <w:num w:numId="3" w16cid:durableId="1370760046">
    <w:abstractNumId w:val="5"/>
  </w:num>
  <w:num w:numId="4" w16cid:durableId="562760077">
    <w:abstractNumId w:val="4"/>
  </w:num>
  <w:num w:numId="5" w16cid:durableId="1114251701">
    <w:abstractNumId w:val="7"/>
  </w:num>
  <w:num w:numId="6" w16cid:durableId="901208681">
    <w:abstractNumId w:val="3"/>
  </w:num>
  <w:num w:numId="7" w16cid:durableId="1537622715">
    <w:abstractNumId w:val="2"/>
  </w:num>
  <w:num w:numId="8" w16cid:durableId="1980062991">
    <w:abstractNumId w:val="1"/>
  </w:num>
  <w:num w:numId="9" w16cid:durableId="1201360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52D1"/>
    <w:rsid w:val="00034616"/>
    <w:rsid w:val="0006063C"/>
    <w:rsid w:val="0015074B"/>
    <w:rsid w:val="0029639D"/>
    <w:rsid w:val="00326F90"/>
    <w:rsid w:val="00510C76"/>
    <w:rsid w:val="0056246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2A46C9"/>
  <w14:defaultImageDpi w14:val="300"/>
  <w15:docId w15:val="{A2765F11-2AEE-4FDB-A0BA-E468675B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614</Words>
  <Characters>1655</Characters>
  <Application>Microsoft Office Word</Application>
  <DocSecurity>0</DocSecurity>
  <Lines>413</Lines>
  <Paragraphs>453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2026-02-04T01:14:00Z</dcterms:modified>
  <cp:category/>
</cp:coreProperties>
</file>